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8022177" name="1b705e8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4247877" name="1b705e80-adaa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5139992" name="4368e9c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9026158" name="4368e9c0-adaa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366607" name="5804f1d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10480" name="5804f1d0-adaa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3271820" name="5ac3c3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283213" name="5ac3c3b0-adaa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/ Boden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Decke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4172428" name="516d40a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302312" name="516d40a0-adac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2207266" name="56d783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792802" name="56d78370-adac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Grsamtes 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Beleuchtung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005184" name="a8a7e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597031" name="a8a7ebd0-adad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5203964" name="ac6171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792394" name="ac617160-adad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8111362" name="ba9420b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8599035" name="ba9420b0-adae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8255442" name="c802d93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912500" name="c802d930-adae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828139" name="688257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640233" name="688257a0-adaf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2936849" name="728de7f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1857113" name="728de7f0-adaf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1543685" name="dc9e965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800063" name="dc9e9650-adb2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1692064" name="df3287a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4589337" name="df3287a0-adb2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Rohreinführung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Ummantelung Heizrohr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7251235" name="710416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714357" name="710416d0-adb3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5850685" name="7eef043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100339" name="7eef0430-adb3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